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</w:t>
            </w:r>
          </w:p>
          <w:p>
            <w:pPr>
              <w:spacing w:before="0" w:after="0"/>
            </w:pPr>
            <w:r>
              <w:t>UG-DG</w:t>
            </w:r>
          </w:p>
          <w:p>
            <w:pPr>
              <w:spacing w:before="0" w:after="0"/>
            </w:pPr>
            <w:r>
              <w:t>Fallrohr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71459585" name="019d66ec-f8d8-7743-872a-eca8d31ba43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9312698" name="019d66ec-f8d8-7743-872a-eca8d31ba43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43571954" name="019d66ed-27e2-70f8-8905-beded8ba44e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8283141" name="019d66ed-27e2-70f8-8905-beded8ba44e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Heizungsraum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Türblatt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Türblatt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3321047" name="019d66fa-d943-7007-a992-8c3ed4e3aa0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2630009" name="019d66fa-d943-7007-a992-8c3ed4e3aa0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14644616" name="019d66fa-fd76-7378-82ce-f1032b2b31e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8304274" name="019d66fa-fd76-7378-82ce-f1032b2b31ea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Bahnhofstrasse 96, 8620 Wetzikon </w:t>
          </w:r>
        </w:p>
        <w:p>
          <w:pPr>
            <w:spacing w:before="0" w:after="0"/>
          </w:pPr>
          <w:r>
            <w:t>DN 833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